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6BAF97BE" wp14:editId="4A5D53A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C36CA8" w:rsidRPr="00C23241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EB4C66">
        <w:rPr>
          <w:rFonts w:ascii="Times New Roman" w:eastAsiaTheme="minorEastAsia" w:hAnsi="Times New Roman"/>
          <w:b/>
          <w:sz w:val="27"/>
          <w:szCs w:val="27"/>
          <w:lang w:val="uk-UA"/>
        </w:rPr>
        <w:t>________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C36CA8" w:rsidRPr="00C227D5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«Про надання дозволу на </w:t>
      </w:r>
      <w:r w:rsidR="00C2282D">
        <w:rPr>
          <w:rFonts w:ascii="Times New Roman" w:hAnsi="Times New Roman"/>
          <w:b/>
          <w:sz w:val="28"/>
          <w:szCs w:val="28"/>
          <w:lang w:val="uk-UA"/>
        </w:rPr>
        <w:t>виготов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лення</w:t>
      </w:r>
    </w:p>
    <w:p w:rsidR="00734ACE" w:rsidRDefault="00C36CA8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</w:p>
    <w:p w:rsidR="00734ACE" w:rsidRDefault="00734ACE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(відновлення) меж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 w:rsidR="00C2282D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A702BD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натурі (на місцевості)</w:t>
      </w:r>
    </w:p>
    <w:p w:rsidR="00A702BD" w:rsidRPr="00734ACE" w:rsidRDefault="007C4B17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ФГ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 xml:space="preserve"> об’єднане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45EF8" w:rsidRPr="00F922E0" w:rsidRDefault="00C36CA8" w:rsidP="00A45EF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734ACE">
        <w:rPr>
          <w:rFonts w:ascii="Times New Roman" w:hAnsi="Times New Roman"/>
          <w:bCs/>
          <w:sz w:val="28"/>
          <w:szCs w:val="28"/>
          <w:lang w:val="uk-UA"/>
        </w:rPr>
        <w:t>ФГ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734ACE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Cs/>
          <w:sz w:val="28"/>
          <w:szCs w:val="28"/>
          <w:lang w:val="uk-UA"/>
        </w:rPr>
        <w:t xml:space="preserve"> об’єднане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>дозволу на виготовлення техніч</w:t>
      </w:r>
      <w:r w:rsidR="00C2282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734ACE">
        <w:rPr>
          <w:rFonts w:ascii="Times New Roman" w:hAnsi="Times New Roman"/>
          <w:sz w:val="28"/>
          <w:szCs w:val="28"/>
          <w:lang w:val="uk-UA"/>
        </w:rPr>
        <w:t>встановлення (відновлення) меж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C2282D">
        <w:rPr>
          <w:rFonts w:ascii="Times New Roman" w:hAnsi="Times New Roman"/>
          <w:sz w:val="28"/>
          <w:szCs w:val="28"/>
          <w:lang w:val="uk-UA"/>
        </w:rPr>
        <w:t>их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sz w:val="28"/>
          <w:szCs w:val="28"/>
          <w:lang w:val="uk-UA"/>
        </w:rPr>
        <w:t>о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734ACE">
        <w:rPr>
          <w:rFonts w:ascii="Times New Roman" w:hAnsi="Times New Roman"/>
          <w:sz w:val="28"/>
          <w:szCs w:val="28"/>
          <w:lang w:val="uk-UA"/>
        </w:rPr>
        <w:t xml:space="preserve"> в натурі (на місцевості)</w:t>
      </w:r>
      <w:r w:rsidR="00C2282D">
        <w:rPr>
          <w:rFonts w:ascii="Times New Roman" w:hAnsi="Times New Roman"/>
          <w:sz w:val="28"/>
          <w:szCs w:val="28"/>
          <w:lang w:val="uk-UA"/>
        </w:rPr>
        <w:t>,</w:t>
      </w:r>
      <w:r w:rsidR="00C2282D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C2282D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C2282D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r w:rsidR="00E77710">
        <w:rPr>
          <w:rFonts w:ascii="Times New Roman" w:hAnsi="Times New Roman"/>
          <w:sz w:val="28"/>
          <w:szCs w:val="28"/>
          <w:lang w:val="uk-UA"/>
        </w:rPr>
        <w:t>Ширмівка</w:t>
      </w:r>
      <w:r w:rsidR="00C2282D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sz w:val="28"/>
          <w:szCs w:val="28"/>
          <w:lang w:val="uk-UA"/>
        </w:rPr>
        <w:t>в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ідповідно до стат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ей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65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, 122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, 186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, статей 35, 57 Закону України 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Про землеустрій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дування в Україні»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702BD" w:rsidRPr="00F922E0" w:rsidRDefault="006019FF" w:rsidP="004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34ACE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734ACE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Cs/>
          <w:sz w:val="28"/>
          <w:szCs w:val="28"/>
          <w:lang w:val="uk-UA"/>
        </w:rPr>
        <w:t xml:space="preserve"> об’єднане»</w:t>
      </w:r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4B05" w:rsidRPr="006019FF">
        <w:rPr>
          <w:rFonts w:ascii="Times New Roman" w:hAnsi="Times New Roman"/>
          <w:bCs/>
          <w:sz w:val="28"/>
          <w:szCs w:val="28"/>
          <w:lang w:val="uk-UA"/>
        </w:rPr>
        <w:t>дозв</w:t>
      </w:r>
      <w:r w:rsidR="007E4B05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7E4B05" w:rsidRPr="006019FF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7E4B05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на виготовлення технічної документації із землеустрою</w:t>
      </w:r>
      <w:r w:rsidR="00A45EF8" w:rsidRP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B0C26">
        <w:rPr>
          <w:rFonts w:ascii="Times New Roman" w:hAnsi="Times New Roman"/>
          <w:sz w:val="28"/>
          <w:szCs w:val="28"/>
          <w:lang w:val="uk-UA"/>
        </w:rPr>
        <w:t>щодо</w:t>
      </w:r>
      <w:r w:rsidR="007E4B05">
        <w:rPr>
          <w:rFonts w:ascii="Times New Roman" w:hAnsi="Times New Roman"/>
          <w:sz w:val="28"/>
          <w:szCs w:val="28"/>
          <w:lang w:val="uk-UA"/>
        </w:rPr>
        <w:t xml:space="preserve"> встановлення (відновлення) меж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A45EF8">
        <w:rPr>
          <w:rFonts w:ascii="Times New Roman" w:hAnsi="Times New Roman"/>
          <w:sz w:val="28"/>
          <w:szCs w:val="28"/>
          <w:lang w:val="uk-UA"/>
        </w:rPr>
        <w:t>их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A45EF8">
        <w:rPr>
          <w:rFonts w:ascii="Times New Roman" w:hAnsi="Times New Roman"/>
          <w:sz w:val="28"/>
          <w:szCs w:val="28"/>
          <w:lang w:val="uk-UA"/>
        </w:rPr>
        <w:t>о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B05">
        <w:rPr>
          <w:rFonts w:ascii="Times New Roman" w:hAnsi="Times New Roman"/>
          <w:sz w:val="28"/>
          <w:szCs w:val="28"/>
          <w:lang w:val="uk-UA"/>
        </w:rPr>
        <w:t>в натурі (на місцевості</w:t>
      </w:r>
      <w:bookmarkStart w:id="0" w:name="_GoBack"/>
      <w:bookmarkEnd w:id="0"/>
      <w:r w:rsidR="007E4B05">
        <w:rPr>
          <w:rFonts w:ascii="Times New Roman" w:hAnsi="Times New Roman"/>
          <w:sz w:val="28"/>
          <w:szCs w:val="28"/>
          <w:lang w:val="uk-UA"/>
        </w:rPr>
        <w:t>)</w:t>
      </w:r>
      <w:r w:rsidR="00A45EF8">
        <w:rPr>
          <w:rFonts w:ascii="Times New Roman" w:hAnsi="Times New Roman"/>
          <w:sz w:val="28"/>
          <w:szCs w:val="28"/>
          <w:lang w:val="uk-UA"/>
        </w:rPr>
        <w:t>,</w:t>
      </w:r>
      <w:r w:rsidR="00A45EF8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які розташовані у масиві земель сільськогосподарського призначення під польовими дорогами на території </w:t>
      </w:r>
      <w:proofErr w:type="spellStart"/>
      <w:r w:rsidR="00A45EF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45EF8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734ACE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A45EF8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</w:t>
      </w:r>
      <w:r w:rsidR="00A702BD" w:rsidRP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4ACE">
        <w:rPr>
          <w:rFonts w:ascii="Times New Roman" w:hAnsi="Times New Roman"/>
          <w:sz w:val="28"/>
          <w:szCs w:val="28"/>
          <w:lang w:val="uk-UA"/>
        </w:rPr>
        <w:t>орієнтовною</w:t>
      </w:r>
      <w:r w:rsidR="007C4B17">
        <w:rPr>
          <w:rFonts w:ascii="Times New Roman" w:hAnsi="Times New Roman"/>
          <w:sz w:val="28"/>
          <w:szCs w:val="28"/>
          <w:lang w:val="uk-UA"/>
        </w:rPr>
        <w:t xml:space="preserve"> площею 9,</w:t>
      </w:r>
      <w:r w:rsidR="00734ACE">
        <w:rPr>
          <w:rFonts w:ascii="Times New Roman" w:hAnsi="Times New Roman"/>
          <w:sz w:val="28"/>
          <w:szCs w:val="28"/>
          <w:lang w:val="uk-UA"/>
        </w:rPr>
        <w:t>87</w:t>
      </w:r>
      <w:r w:rsidR="007C4B17">
        <w:rPr>
          <w:rFonts w:ascii="Times New Roman" w:hAnsi="Times New Roman"/>
          <w:sz w:val="28"/>
          <w:szCs w:val="28"/>
          <w:lang w:val="uk-UA"/>
        </w:rPr>
        <w:t>00</w:t>
      </w:r>
      <w:r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45EF8" w:rsidRDefault="006019FF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216C0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734ACE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734ACE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Cs/>
          <w:sz w:val="28"/>
          <w:szCs w:val="28"/>
          <w:lang w:val="uk-UA"/>
        </w:rPr>
        <w:t xml:space="preserve"> об’єднане»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 виготовити технічну документацію  відповідно вимог чинного законодавства.</w:t>
      </w:r>
    </w:p>
    <w:p w:rsidR="00A47668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A45EF8" w:rsidRPr="00F922E0" w:rsidRDefault="00A45EF8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06D34" w:rsidRPr="008A3AE8" w:rsidRDefault="00A702BD" w:rsidP="00B125BF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C36CA8" w:rsidRPr="00A702BD">
        <w:rPr>
          <w:b/>
          <w:sz w:val="28"/>
          <w:szCs w:val="28"/>
        </w:rPr>
        <w:t>іський  голова                                    С.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</w:p>
    <w:sectPr w:rsidR="00606D34" w:rsidRPr="008A3AE8" w:rsidSect="00A45EF8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16C0E"/>
    <w:rsid w:val="00297B13"/>
    <w:rsid w:val="0030049A"/>
    <w:rsid w:val="00317446"/>
    <w:rsid w:val="00385534"/>
    <w:rsid w:val="00402717"/>
    <w:rsid w:val="00487549"/>
    <w:rsid w:val="004E3D89"/>
    <w:rsid w:val="005A0493"/>
    <w:rsid w:val="006019FF"/>
    <w:rsid w:val="00606D34"/>
    <w:rsid w:val="006B0C26"/>
    <w:rsid w:val="006F5B6A"/>
    <w:rsid w:val="00734ACE"/>
    <w:rsid w:val="00773856"/>
    <w:rsid w:val="007B4699"/>
    <w:rsid w:val="007C4B17"/>
    <w:rsid w:val="007E4B05"/>
    <w:rsid w:val="0081342E"/>
    <w:rsid w:val="00870D21"/>
    <w:rsid w:val="0087494E"/>
    <w:rsid w:val="008A3AE8"/>
    <w:rsid w:val="008D6670"/>
    <w:rsid w:val="00956534"/>
    <w:rsid w:val="00961166"/>
    <w:rsid w:val="00A33C55"/>
    <w:rsid w:val="00A45EF8"/>
    <w:rsid w:val="00A47668"/>
    <w:rsid w:val="00A702BD"/>
    <w:rsid w:val="00B0621D"/>
    <w:rsid w:val="00B125BF"/>
    <w:rsid w:val="00B31307"/>
    <w:rsid w:val="00B52E0B"/>
    <w:rsid w:val="00C11A61"/>
    <w:rsid w:val="00C227D5"/>
    <w:rsid w:val="00C2282D"/>
    <w:rsid w:val="00C23241"/>
    <w:rsid w:val="00C36CA8"/>
    <w:rsid w:val="00D87CE5"/>
    <w:rsid w:val="00DB10AC"/>
    <w:rsid w:val="00E77710"/>
    <w:rsid w:val="00EB4C66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F9CC9-905B-4D1B-8A28-66F531152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6</cp:revision>
  <cp:lastPrinted>2021-09-23T13:26:00Z</cp:lastPrinted>
  <dcterms:created xsi:type="dcterms:W3CDTF">2021-09-22T09:22:00Z</dcterms:created>
  <dcterms:modified xsi:type="dcterms:W3CDTF">2021-09-23T13:26:00Z</dcterms:modified>
</cp:coreProperties>
</file>